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Employee Performance Appraisal</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Use this survey to see what people managers think about employees' work.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This Employee Performance Appraisal is an evaluation or review about employee’s performance and growth .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Employee Performance Appraisal Questionnaire</w:t>
      </w:r>
    </w:p>
    <w:p w14:paraId="00000025">
      <w:pPr>
        <w:pageBreakBefore w:val="0"/>
        <w:rPr>
          <w:rFonts w:ascii="Cambria" w:hAnsi="Cambria" w:eastAsia="Cambria" w:cs="Cambria"/>
          <w:sz w:val="24"/>
          <w:szCs w:val="24"/>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stands behind the quality of work:</w:t>
      </w:r>
    </w:p>
    <w:p w14:paraId="0000002F">
      <w:pPr>
        <w:pageBreakBefore w:val="0"/>
        <w:rPr>
          <w:rFonts w:ascii="Cambria" w:hAnsi="Cambria" w:eastAsia="Cambria" w:cs="Cambria"/>
          <w:sz w:val="24"/>
          <w:szCs w:val="24"/>
          <w:highlight w:val="white"/>
        </w:rPr>
      </w:pPr>
    </w:p>
    <w:p w14:paraId="0000003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6">
      <w:pPr>
        <w:pageBreakBefore w:val="0"/>
        <w:rPr>
          <w:rFonts w:ascii="Cambria" w:hAnsi="Cambria" w:eastAsia="Cambria" w:cs="Cambria"/>
          <w:sz w:val="24"/>
          <w:szCs w:val="24"/>
          <w:highlight w:val="white"/>
        </w:rPr>
      </w:pPr>
    </w:p>
    <w:p w14:paraId="0000003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takes the work assigned seriously:</w:t>
      </w:r>
    </w:p>
    <w:p w14:paraId="00000038">
      <w:pPr>
        <w:pageBreakBefore w:val="0"/>
        <w:rPr>
          <w:rFonts w:ascii="Cambria" w:hAnsi="Cambria" w:eastAsia="Cambria" w:cs="Cambria"/>
          <w:sz w:val="24"/>
          <w:szCs w:val="24"/>
          <w:highlight w:val="white"/>
        </w:rPr>
      </w:pPr>
    </w:p>
    <w:p w14:paraId="0000003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F">
      <w:pPr>
        <w:pageBreakBefore w:val="0"/>
        <w:rPr>
          <w:rFonts w:ascii="Cambria" w:hAnsi="Cambria" w:eastAsia="Cambria" w:cs="Cambria"/>
          <w:sz w:val="24"/>
          <w:szCs w:val="24"/>
          <w:highlight w:val="white"/>
        </w:rPr>
      </w:pPr>
    </w:p>
    <w:p w14:paraId="0000004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is attentive during the working hours:</w:t>
      </w:r>
    </w:p>
    <w:p w14:paraId="00000041">
      <w:pPr>
        <w:pageBreakBefore w:val="0"/>
        <w:rPr>
          <w:rFonts w:ascii="Cambria" w:hAnsi="Cambria" w:eastAsia="Cambria" w:cs="Cambria"/>
          <w:sz w:val="24"/>
          <w:szCs w:val="24"/>
          <w:highlight w:val="white"/>
        </w:rPr>
      </w:pPr>
    </w:p>
    <w:p w14:paraId="0000004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8">
      <w:pPr>
        <w:pageBreakBefore w:val="0"/>
        <w:rPr>
          <w:rFonts w:ascii="Cambria" w:hAnsi="Cambria" w:eastAsia="Cambria" w:cs="Cambria"/>
          <w:sz w:val="24"/>
          <w:szCs w:val="24"/>
          <w:highlight w:val="white"/>
        </w:rPr>
      </w:pPr>
    </w:p>
    <w:p w14:paraId="0000004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delivers good quality work:</w:t>
      </w:r>
    </w:p>
    <w:p w14:paraId="0000004A">
      <w:pPr>
        <w:pageBreakBefore w:val="0"/>
        <w:rPr>
          <w:rFonts w:ascii="Cambria" w:hAnsi="Cambria" w:eastAsia="Cambria" w:cs="Cambria"/>
          <w:sz w:val="24"/>
          <w:szCs w:val="24"/>
          <w:highlight w:val="white"/>
        </w:rPr>
      </w:pPr>
    </w:p>
    <w:p w14:paraId="0000004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1">
      <w:pPr>
        <w:pageBreakBefore w:val="0"/>
        <w:rPr>
          <w:rFonts w:ascii="Cambria" w:hAnsi="Cambria" w:eastAsia="Cambria" w:cs="Cambria"/>
          <w:sz w:val="24"/>
          <w:szCs w:val="24"/>
          <w:highlight w:val="white"/>
        </w:rPr>
      </w:pPr>
    </w:p>
    <w:p w14:paraId="0000005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is productive:</w:t>
      </w:r>
    </w:p>
    <w:p w14:paraId="00000053">
      <w:pPr>
        <w:pageBreakBefore w:val="0"/>
        <w:rPr>
          <w:rFonts w:ascii="Cambria" w:hAnsi="Cambria" w:eastAsia="Cambria" w:cs="Cambria"/>
          <w:sz w:val="24"/>
          <w:szCs w:val="24"/>
          <w:highlight w:val="white"/>
        </w:rPr>
      </w:pPr>
    </w:p>
    <w:p w14:paraId="0000005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A">
      <w:pPr>
        <w:pageBreakBefore w:val="0"/>
        <w:rPr>
          <w:rFonts w:ascii="Cambria" w:hAnsi="Cambria" w:eastAsia="Cambria" w:cs="Cambria"/>
          <w:sz w:val="24"/>
          <w:szCs w:val="24"/>
          <w:highlight w:val="white"/>
        </w:rPr>
      </w:pPr>
    </w:p>
    <w:p w14:paraId="0000005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works well within a team:</w:t>
      </w:r>
    </w:p>
    <w:p w14:paraId="0000005C">
      <w:pPr>
        <w:pageBreakBefore w:val="0"/>
        <w:rPr>
          <w:rFonts w:ascii="Cambria" w:hAnsi="Cambria" w:eastAsia="Cambria" w:cs="Cambria"/>
          <w:sz w:val="24"/>
          <w:szCs w:val="24"/>
          <w:highlight w:val="white"/>
        </w:rPr>
      </w:pPr>
    </w:p>
    <w:p w14:paraId="0000005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3">
      <w:pPr>
        <w:pageBreakBefore w:val="0"/>
        <w:rPr>
          <w:rFonts w:ascii="Cambria" w:hAnsi="Cambria" w:eastAsia="Cambria" w:cs="Cambria"/>
          <w:sz w:val="24"/>
          <w:szCs w:val="24"/>
          <w:highlight w:val="white"/>
        </w:rPr>
      </w:pPr>
    </w:p>
    <w:p w14:paraId="0000006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is always open to feedbacks:</w:t>
      </w:r>
    </w:p>
    <w:p w14:paraId="00000065">
      <w:pPr>
        <w:pageBreakBefore w:val="0"/>
        <w:rPr>
          <w:rFonts w:ascii="Cambria" w:hAnsi="Cambria" w:eastAsia="Cambria" w:cs="Cambria"/>
          <w:sz w:val="24"/>
          <w:szCs w:val="24"/>
          <w:highlight w:val="white"/>
        </w:rPr>
      </w:pPr>
    </w:p>
    <w:p w14:paraId="0000006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C">
      <w:pPr>
        <w:pageBreakBefore w:val="0"/>
        <w:rPr>
          <w:rFonts w:ascii="Cambria" w:hAnsi="Cambria" w:eastAsia="Cambria" w:cs="Cambria"/>
          <w:sz w:val="24"/>
          <w:szCs w:val="24"/>
          <w:highlight w:val="white"/>
        </w:rPr>
      </w:pPr>
    </w:p>
    <w:p w14:paraId="0000006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Do you feel This employee is qualified to handle the current scope of work?</w:t>
      </w:r>
    </w:p>
    <w:p w14:paraId="0000006E">
      <w:pPr>
        <w:pageBreakBefore w:val="0"/>
        <w:rPr>
          <w:rFonts w:ascii="Cambria" w:hAnsi="Cambria" w:eastAsia="Cambria" w:cs="Cambria"/>
          <w:sz w:val="24"/>
          <w:szCs w:val="24"/>
          <w:highlight w:val="white"/>
        </w:rPr>
      </w:pPr>
    </w:p>
    <w:p w14:paraId="0000006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7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7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75">
      <w:pPr>
        <w:pageBreakBefore w:val="0"/>
        <w:rPr>
          <w:rFonts w:ascii="Cambria" w:hAnsi="Cambria" w:eastAsia="Cambria" w:cs="Cambria"/>
          <w:sz w:val="24"/>
          <w:szCs w:val="24"/>
          <w:highlight w:val="white"/>
        </w:rPr>
      </w:pPr>
    </w:p>
    <w:p w14:paraId="0000007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(If you agree, please describe how).</w:t>
      </w:r>
    </w:p>
    <w:p w14:paraId="00000077">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B00F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8">
            <w:pPr>
              <w:pageBreakBefore w:val="0"/>
              <w:widowControl w:val="0"/>
              <w:spacing w:line="240" w:lineRule="auto"/>
              <w:rPr>
                <w:rFonts w:ascii="Cambria" w:hAnsi="Cambria" w:eastAsia="Cambria" w:cs="Cambria"/>
                <w:sz w:val="24"/>
                <w:szCs w:val="24"/>
                <w:highlight w:val="white"/>
              </w:rPr>
            </w:pPr>
          </w:p>
          <w:p w14:paraId="00000079">
            <w:pPr>
              <w:pageBreakBefore w:val="0"/>
              <w:widowControl w:val="0"/>
              <w:spacing w:line="240" w:lineRule="auto"/>
              <w:rPr>
                <w:rFonts w:ascii="Cambria" w:hAnsi="Cambria" w:eastAsia="Cambria" w:cs="Cambria"/>
                <w:sz w:val="24"/>
                <w:szCs w:val="24"/>
                <w:highlight w:val="white"/>
              </w:rPr>
            </w:pPr>
          </w:p>
        </w:tc>
      </w:tr>
    </w:tbl>
    <w:p w14:paraId="0000007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is adaptable to the changes in working environment:</w:t>
      </w:r>
    </w:p>
    <w:p w14:paraId="0000007C">
      <w:pPr>
        <w:pageBreakBefore w:val="0"/>
        <w:rPr>
          <w:rFonts w:ascii="Cambria" w:hAnsi="Cambria" w:eastAsia="Cambria" w:cs="Cambria"/>
          <w:sz w:val="24"/>
          <w:szCs w:val="24"/>
          <w:highlight w:val="white"/>
        </w:rPr>
      </w:pPr>
    </w:p>
    <w:p w14:paraId="0000007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3">
      <w:pPr>
        <w:pageBreakBefore w:val="0"/>
        <w:rPr>
          <w:rFonts w:ascii="Cambria" w:hAnsi="Cambria" w:eastAsia="Cambria" w:cs="Cambria"/>
          <w:sz w:val="24"/>
          <w:szCs w:val="24"/>
          <w:highlight w:val="white"/>
        </w:rPr>
      </w:pPr>
    </w:p>
    <w:p w14:paraId="0000008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meets his/ her deadlines:</w:t>
      </w:r>
    </w:p>
    <w:p w14:paraId="00000085">
      <w:pPr>
        <w:pageBreakBefore w:val="0"/>
        <w:rPr>
          <w:rFonts w:ascii="Cambria" w:hAnsi="Cambria" w:eastAsia="Cambria" w:cs="Cambria"/>
          <w:sz w:val="24"/>
          <w:szCs w:val="24"/>
          <w:highlight w:val="white"/>
        </w:rPr>
      </w:pPr>
    </w:p>
    <w:p w14:paraId="0000008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C">
      <w:pPr>
        <w:pageBreakBefore w:val="0"/>
        <w:rPr>
          <w:rFonts w:ascii="Cambria" w:hAnsi="Cambria" w:eastAsia="Cambria" w:cs="Cambria"/>
          <w:sz w:val="24"/>
          <w:szCs w:val="24"/>
          <w:highlight w:val="white"/>
        </w:rPr>
      </w:pPr>
    </w:p>
    <w:p w14:paraId="0000008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handle criticism at work:</w:t>
      </w:r>
    </w:p>
    <w:p w14:paraId="0000008E">
      <w:pPr>
        <w:pageBreakBefore w:val="0"/>
        <w:rPr>
          <w:rFonts w:ascii="Cambria" w:hAnsi="Cambria" w:eastAsia="Cambria" w:cs="Cambria"/>
          <w:sz w:val="24"/>
          <w:szCs w:val="24"/>
          <w:highlight w:val="white"/>
        </w:rPr>
      </w:pPr>
    </w:p>
    <w:p w14:paraId="0000008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5">
      <w:pPr>
        <w:pageBreakBefore w:val="0"/>
        <w:rPr>
          <w:rFonts w:ascii="Cambria" w:hAnsi="Cambria" w:eastAsia="Cambria" w:cs="Cambria"/>
          <w:sz w:val="24"/>
          <w:szCs w:val="24"/>
          <w:highlight w:val="white"/>
        </w:rPr>
      </w:pPr>
    </w:p>
    <w:p w14:paraId="0000009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is always ready to support colleagues when needed:</w:t>
      </w:r>
    </w:p>
    <w:p w14:paraId="00000097">
      <w:pPr>
        <w:pageBreakBefore w:val="0"/>
        <w:rPr>
          <w:rFonts w:ascii="Cambria" w:hAnsi="Cambria" w:eastAsia="Cambria" w:cs="Cambria"/>
          <w:sz w:val="24"/>
          <w:szCs w:val="24"/>
          <w:highlight w:val="white"/>
        </w:rPr>
      </w:pPr>
    </w:p>
    <w:p w14:paraId="00000098">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9">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A">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B">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C">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D">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E">
      <w:pPr>
        <w:pageBreakBefore w:val="0"/>
        <w:rPr>
          <w:rFonts w:ascii="Cambria" w:hAnsi="Cambria" w:eastAsia="Cambria" w:cs="Cambria"/>
          <w:sz w:val="24"/>
          <w:szCs w:val="24"/>
          <w:highlight w:val="white"/>
        </w:rPr>
      </w:pPr>
    </w:p>
    <w:p w14:paraId="0000009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starts and finishes the work on time:</w:t>
      </w:r>
    </w:p>
    <w:p w14:paraId="000000A0">
      <w:pPr>
        <w:pageBreakBefore w:val="0"/>
        <w:rPr>
          <w:rFonts w:ascii="Cambria" w:hAnsi="Cambria" w:eastAsia="Cambria" w:cs="Cambria"/>
          <w:sz w:val="24"/>
          <w:szCs w:val="24"/>
          <w:highlight w:val="white"/>
        </w:rPr>
      </w:pPr>
    </w:p>
    <w:p w14:paraId="000000A1">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A2">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A3">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A4">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5">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A6">
      <w:pPr>
        <w:pageBreakBefore w:val="0"/>
        <w:numPr>
          <w:ilvl w:val="0"/>
          <w:numId w:val="6"/>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A7">
      <w:pPr>
        <w:pageBreakBefore w:val="0"/>
        <w:rPr>
          <w:rFonts w:ascii="Cambria" w:hAnsi="Cambria" w:eastAsia="Cambria" w:cs="Cambria"/>
          <w:sz w:val="24"/>
          <w:szCs w:val="24"/>
          <w:highlight w:val="white"/>
        </w:rPr>
      </w:pPr>
    </w:p>
    <w:p w14:paraId="000000A8">
      <w:pPr>
        <w:pageBreakBefore w:val="0"/>
        <w:rPr>
          <w:rFonts w:ascii="Cambria" w:hAnsi="Cambria" w:eastAsia="Cambria" w:cs="Cambria"/>
          <w:sz w:val="24"/>
          <w:szCs w:val="24"/>
          <w:highlight w:val="white"/>
        </w:rPr>
      </w:pPr>
    </w:p>
    <w:p w14:paraId="000000A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This employee never shy away to take extra initiative on a project when required:</w:t>
      </w:r>
    </w:p>
    <w:p w14:paraId="000000AA">
      <w:pPr>
        <w:pageBreakBefore w:val="0"/>
        <w:rPr>
          <w:rFonts w:ascii="Cambria" w:hAnsi="Cambria" w:eastAsia="Cambria" w:cs="Cambria"/>
          <w:sz w:val="24"/>
          <w:szCs w:val="24"/>
          <w:highlight w:val="white"/>
        </w:rPr>
      </w:pPr>
    </w:p>
    <w:p w14:paraId="000000AB">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AC">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AD">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AE">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F">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B0">
      <w:pPr>
        <w:pageBreakBefore w:val="0"/>
        <w:numPr>
          <w:ilvl w:val="0"/>
          <w:numId w:val="7"/>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B1">
      <w:pPr>
        <w:pageBreakBefore w:val="0"/>
        <w:rPr>
          <w:rFonts w:ascii="Cambria" w:hAnsi="Cambria" w:eastAsia="Cambria" w:cs="Cambria"/>
          <w:sz w:val="24"/>
          <w:szCs w:val="24"/>
          <w:highlight w:val="white"/>
        </w:rPr>
      </w:pPr>
    </w:p>
    <w:p w14:paraId="000000B2">
      <w:pPr>
        <w:pageBreakBefore w:val="0"/>
        <w:rPr>
          <w:rFonts w:ascii="Cambria" w:hAnsi="Cambria" w:eastAsia="Cambria" w:cs="Cambria"/>
          <w:sz w:val="24"/>
          <w:szCs w:val="24"/>
          <w:highlight w:val="white"/>
        </w:rPr>
      </w:pPr>
    </w:p>
    <w:p w14:paraId="000000B3">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things where you think this employee can improve:</w:t>
      </w:r>
    </w:p>
    <w:p w14:paraId="000000B4">
      <w:pPr>
        <w:pageBreakBefore w:val="0"/>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043F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5">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69839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6">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7F3B4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7">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B8">
      <w:pPr>
        <w:pageBreakBefore w:val="0"/>
        <w:rPr>
          <w:rFonts w:ascii="Cambria" w:hAnsi="Cambria" w:eastAsia="Cambria" w:cs="Cambria"/>
          <w:sz w:val="24"/>
          <w:szCs w:val="24"/>
          <w:highlight w:val="white"/>
        </w:rPr>
      </w:pPr>
    </w:p>
    <w:p w14:paraId="000000B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best things where this employee is doing particularly well:</w:t>
      </w:r>
    </w:p>
    <w:p w14:paraId="000000BA">
      <w:pPr>
        <w:pageBreakBefore w:val="0"/>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0948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B">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4F68D5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BC">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00314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BD">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BE">
      <w:pPr>
        <w:pageBreakBefore w:val="0"/>
        <w:rPr>
          <w:rFonts w:ascii="Cambria" w:hAnsi="Cambria" w:eastAsia="Cambria" w:cs="Cambria"/>
          <w:sz w:val="24"/>
          <w:szCs w:val="24"/>
          <w:highlight w:val="white"/>
        </w:rPr>
      </w:pPr>
    </w:p>
    <w:p w14:paraId="000000B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Give an example of a situation where you took his/ her help and it was a success?</w:t>
      </w:r>
    </w:p>
    <w:p w14:paraId="000000C0">
      <w:pPr>
        <w:pageBreakBefore w:val="0"/>
        <w:rPr>
          <w:rFonts w:ascii="Cambria" w:hAnsi="Cambria" w:eastAsia="Cambria" w:cs="Cambria"/>
          <w:sz w:val="24"/>
          <w:szCs w:val="24"/>
          <w:highlight w:val="white"/>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36A36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1">
            <w:pPr>
              <w:pageBreakBefore w:val="0"/>
              <w:widowControl w:val="0"/>
              <w:spacing w:line="240" w:lineRule="auto"/>
              <w:rPr>
                <w:rFonts w:ascii="Cambria" w:hAnsi="Cambria" w:eastAsia="Cambria" w:cs="Cambria"/>
                <w:sz w:val="24"/>
                <w:szCs w:val="24"/>
                <w:highlight w:val="white"/>
              </w:rPr>
            </w:pPr>
          </w:p>
          <w:p w14:paraId="000000C2">
            <w:pPr>
              <w:pageBreakBefore w:val="0"/>
              <w:widowControl w:val="0"/>
              <w:spacing w:line="240" w:lineRule="auto"/>
              <w:rPr>
                <w:rFonts w:ascii="Cambria" w:hAnsi="Cambria" w:eastAsia="Cambria" w:cs="Cambria"/>
                <w:sz w:val="24"/>
                <w:szCs w:val="24"/>
                <w:highlight w:val="white"/>
              </w:rPr>
            </w:pPr>
          </w:p>
        </w:tc>
      </w:tr>
    </w:tbl>
    <w:p w14:paraId="000000C3">
      <w:pPr>
        <w:pageBreakBefore w:val="0"/>
        <w:rPr>
          <w:rFonts w:ascii="Cambria" w:hAnsi="Cambria" w:eastAsia="Cambria" w:cs="Cambria"/>
          <w:sz w:val="24"/>
          <w:szCs w:val="24"/>
          <w:highlight w:val="white"/>
        </w:rPr>
      </w:pPr>
    </w:p>
    <w:p w14:paraId="000000C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C5">
      <w:pPr>
        <w:pageBreakBefore w:val="0"/>
        <w:rPr>
          <w:rFonts w:ascii="Cambria" w:hAnsi="Cambria" w:eastAsia="Cambria" w:cs="Cambria"/>
          <w:sz w:val="24"/>
          <w:szCs w:val="24"/>
          <w:highlight w:val="white"/>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9EC1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6">
            <w:pPr>
              <w:pageBreakBefore w:val="0"/>
              <w:widowControl w:val="0"/>
              <w:spacing w:line="240" w:lineRule="auto"/>
              <w:rPr>
                <w:rFonts w:ascii="Cambria" w:hAnsi="Cambria" w:eastAsia="Cambria" w:cs="Cambria"/>
                <w:sz w:val="24"/>
                <w:szCs w:val="24"/>
                <w:highlight w:val="white"/>
              </w:rPr>
            </w:pPr>
          </w:p>
          <w:p w14:paraId="000000C7">
            <w:pPr>
              <w:pageBreakBefore w:val="0"/>
              <w:widowControl w:val="0"/>
              <w:spacing w:line="240" w:lineRule="auto"/>
              <w:rPr>
                <w:rFonts w:ascii="Cambria" w:hAnsi="Cambria" w:eastAsia="Cambria" w:cs="Cambria"/>
                <w:sz w:val="24"/>
                <w:szCs w:val="24"/>
                <w:highlight w:val="white"/>
              </w:rPr>
            </w:pPr>
          </w:p>
        </w:tc>
      </w:tr>
    </w:tbl>
    <w:p w14:paraId="000000C8">
      <w:pPr>
        <w:pageBreakBefore w:val="0"/>
        <w:rPr>
          <w:rFonts w:ascii="Cambria" w:hAnsi="Cambria" w:eastAsia="Cambria" w:cs="Cambria"/>
          <w:sz w:val="24"/>
          <w:szCs w:val="24"/>
          <w:highlight w:val="white"/>
        </w:rPr>
      </w:pPr>
    </w:p>
    <w:p w14:paraId="000000C9">
      <w:pPr>
        <w:pageBreakBefore w:val="0"/>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CA">
      <w:pPr>
        <w:pageBreakBefore w:val="0"/>
        <w:jc w:val="center"/>
        <w:rPr>
          <w:rFonts w:ascii="Cambria" w:hAnsi="Cambria" w:eastAsia="Cambria" w:cs="Cambria"/>
          <w:color w:val="FFFFFF"/>
          <w:sz w:val="24"/>
          <w:szCs w:val="24"/>
          <w:shd w:val="clear" w:fill="1155CC"/>
        </w:rPr>
      </w:pPr>
    </w:p>
    <w:p w14:paraId="000000CB">
      <w:pPr>
        <w:pageBreakBefore w:val="0"/>
        <w:jc w:val="center"/>
        <w:rPr>
          <w:rFonts w:ascii="Cambria" w:hAnsi="Cambria" w:eastAsia="Cambria" w:cs="Cambria"/>
          <w:color w:val="FFFFFF"/>
          <w:sz w:val="24"/>
          <w:szCs w:val="24"/>
          <w:shd w:val="clear" w:fill="1155CC"/>
        </w:rPr>
      </w:pPr>
    </w:p>
    <w:p w14:paraId="000000CC">
      <w:pPr>
        <w:pageBreakBefore w:val="0"/>
      </w:pPr>
    </w:p>
    <w:p w14:paraId="000000CD">
      <w:pPr>
        <w:pageBreakBefore w:val="0"/>
        <w:jc w:val="center"/>
        <w:rPr>
          <w:rFonts w:ascii="Cambria" w:hAnsi="Cambria" w:eastAsia="Cambria" w:cs="Cambria"/>
          <w:color w:val="FFFFFF"/>
          <w:sz w:val="24"/>
          <w:szCs w:val="24"/>
          <w:shd w:val="clear" w:fill="1155CC"/>
        </w:rPr>
      </w:pPr>
    </w:p>
    <w:p w14:paraId="000000CE">
      <w:pPr>
        <w:pageBreakBefore w:val="0"/>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AFFB88E7-F32F-4A00-B887-B21E99E310B8}"/>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A3D9024C-7851-45FC-9468-23C4DFDBD282}"/>
  </w:font>
  <w:font w:name="Wingdings">
    <w:panose1 w:val="05000000000000000000"/>
    <w:charset w:val="02"/>
    <w:family w:val="auto"/>
    <w:pitch w:val="default"/>
    <w:sig w:usb0="00000000" w:usb1="00000000" w:usb2="00000000" w:usb3="00000000" w:csb0="80000000" w:csb1="00000000"/>
    <w:embedRegular r:id="rId3" w:fontKey="{D607960F-D2E3-4B08-A4CF-7F5B43FC7E8F}"/>
  </w:font>
  <w:font w:name="Calibri">
    <w:panose1 w:val="020F0502020204030204"/>
    <w:charset w:val="00"/>
    <w:family w:val="swiss"/>
    <w:pitch w:val="default"/>
    <w:sig w:usb0="E4002EFF" w:usb1="C000247B" w:usb2="00000009" w:usb3="00000000" w:csb0="200001FF" w:csb1="00000000"/>
    <w:embedRegular r:id="rId4" w:fontKey="{FF61D6F5-65D0-4EA8-B2CE-BFFAF2EAFA85}"/>
  </w:font>
  <w:font w:name="Cambria">
    <w:panose1 w:val="02040503050406030204"/>
    <w:charset w:val="00"/>
    <w:family w:val="auto"/>
    <w:pitch w:val="default"/>
    <w:sig w:usb0="E00006FF" w:usb1="420024FF" w:usb2="02000000" w:usb3="00000000" w:csb0="2000019F" w:csb1="00000000"/>
    <w:embedRegular r:id="rId5" w:fontKey="{E896B584-5B41-4773-B5B9-FBAFA8757EBE}"/>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3E623424-F918-464C-9677-D732BBBA9A77}"/>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B597FB4"/>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6</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2026-03-03T06:36:53Z</dcterms:created>
  <dc:creator>ashvini</dc:creator>
  <cp:lastModifiedBy>Ashvini chelani</cp:lastModifiedBy>
  <dcterms:modified xsi:type="dcterms:W3CDTF">2026-03-03T06:36:58Z</dcterms:modified>
</cp:coreProperties>
</file>